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1866" w14:textId="77777777" w:rsidR="009E4AA4" w:rsidRPr="00E57E60" w:rsidRDefault="0099778C" w:rsidP="00BD4A9E">
      <w:pPr>
        <w:spacing w:after="30" w:line="240" w:lineRule="auto"/>
        <w:jc w:val="right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b/>
        </w:rPr>
        <w:t xml:space="preserve">Załącznik nr 2 do </w:t>
      </w:r>
      <w:proofErr w:type="spellStart"/>
      <w:r w:rsidRPr="00E57E60">
        <w:rPr>
          <w:rFonts w:ascii="Beausite S Classic App" w:hAnsi="Beausite S Classic App"/>
          <w:b/>
        </w:rPr>
        <w:t>SWZ</w:t>
      </w:r>
      <w:proofErr w:type="spellEnd"/>
    </w:p>
    <w:p w14:paraId="20CFD966" w14:textId="77777777" w:rsidR="009E4AA4" w:rsidRPr="00E57E60" w:rsidRDefault="0099778C">
      <w:pPr>
        <w:spacing w:after="30" w:line="240" w:lineRule="auto"/>
        <w:jc w:val="center"/>
        <w:rPr>
          <w:rFonts w:ascii="Beausite S Classic App" w:hAnsi="Beausite S Classic App"/>
          <w:b/>
        </w:rPr>
      </w:pPr>
      <w:r w:rsidRPr="00E57E60">
        <w:rPr>
          <w:rFonts w:ascii="Beausite S Classic App" w:hAnsi="Beausite S Classic App"/>
          <w:b/>
        </w:rPr>
        <w:t>Oświadczenie wstępne Wykonawcy / podmiotu udostępniającego zasoby</w:t>
      </w:r>
    </w:p>
    <w:p w14:paraId="1174DB9C" w14:textId="77777777" w:rsidR="00BD4A9E" w:rsidRPr="00E57E60" w:rsidRDefault="00BD4A9E">
      <w:pPr>
        <w:spacing w:after="30" w:line="240" w:lineRule="auto"/>
        <w:jc w:val="center"/>
        <w:rPr>
          <w:rFonts w:ascii="Beausite S Classic App" w:hAnsi="Beausite S Classic App"/>
        </w:rPr>
      </w:pPr>
    </w:p>
    <w:p w14:paraId="60D3D773" w14:textId="77777777" w:rsidR="009E4AA4" w:rsidRPr="00E57E60" w:rsidRDefault="0099778C">
      <w:pPr>
        <w:spacing w:after="30" w:line="240" w:lineRule="auto"/>
        <w:jc w:val="center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b/>
        </w:rPr>
        <w:t>o spełnianiu warunków udziału w postępowaniu oraz braku podstaw do wykluczenia</w:t>
      </w:r>
    </w:p>
    <w:p w14:paraId="39FD35DD" w14:textId="77777777" w:rsidR="009E4AA4" w:rsidRPr="00E57E60" w:rsidRDefault="0099778C">
      <w:pPr>
        <w:spacing w:after="30" w:line="240" w:lineRule="auto"/>
        <w:jc w:val="center"/>
        <w:rPr>
          <w:rFonts w:ascii="Beausite S Classic App" w:hAnsi="Beausite S Classic App"/>
          <w:sz w:val="18"/>
        </w:rPr>
      </w:pPr>
      <w:r w:rsidRPr="00E57E60">
        <w:rPr>
          <w:rFonts w:ascii="Beausite S Classic App" w:hAnsi="Beausite S Classic App"/>
          <w:sz w:val="18"/>
        </w:rPr>
        <w:t>Składane na podstawie art. 125 ust. 1 ustawy z dnia 11 września 2019 r. Prawo zamówień publicznych</w:t>
      </w:r>
    </w:p>
    <w:p w14:paraId="43ABF4CD" w14:textId="77777777" w:rsidR="00BD4A9E" w:rsidRPr="00E57E60" w:rsidRDefault="00BD4A9E">
      <w:pPr>
        <w:spacing w:after="30" w:line="240" w:lineRule="auto"/>
        <w:jc w:val="center"/>
        <w:rPr>
          <w:rFonts w:ascii="Beausite S Classic App" w:hAnsi="Beausite S Classic App"/>
        </w:rPr>
      </w:pPr>
    </w:p>
    <w:p w14:paraId="42082605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b/>
          <w:sz w:val="18"/>
        </w:rPr>
        <w:t>1. ZAMAWIAJĄCY:</w:t>
      </w:r>
    </w:p>
    <w:p w14:paraId="4DA75346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Gmina Miasta Sopotu –</w:t>
      </w:r>
      <w:r w:rsidRPr="00E57E60">
        <w:rPr>
          <w:rFonts w:ascii="Beausite S Classic App" w:hAnsi="Beausite S Classic App"/>
          <w:sz w:val="18"/>
        </w:rPr>
        <w:br/>
        <w:t>ul. Tadeusza Kościuszki 25/27</w:t>
      </w:r>
      <w:r w:rsidRPr="00E57E60">
        <w:rPr>
          <w:rFonts w:ascii="Beausite S Classic App" w:hAnsi="Beausite S Classic App"/>
          <w:sz w:val="18"/>
        </w:rPr>
        <w:br/>
        <w:t>81-704 Sopot</w:t>
      </w:r>
    </w:p>
    <w:p w14:paraId="27328CE2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b/>
          <w:sz w:val="18"/>
        </w:rPr>
        <w:t>2. WYKONAWCA / PODMIOT UDOSTĘPNIAJĄCY ZASOBY: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3515"/>
        <w:gridCol w:w="3515"/>
        <w:gridCol w:w="1814"/>
      </w:tblGrid>
      <w:tr w:rsidR="009E4AA4" w:rsidRPr="00E57E60" w14:paraId="39A35D83" w14:textId="77777777">
        <w:trPr>
          <w:tblHeader/>
          <w:jc w:val="center"/>
        </w:trPr>
        <w:tc>
          <w:tcPr>
            <w:tcW w:w="624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37585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Lp.</w:t>
            </w:r>
          </w:p>
        </w:tc>
        <w:tc>
          <w:tcPr>
            <w:tcW w:w="351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04ABA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Nazwa(y) Wykonawcy(ów)</w:t>
            </w:r>
          </w:p>
        </w:tc>
        <w:tc>
          <w:tcPr>
            <w:tcW w:w="351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FB27C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Adres(y) Wykonawcy(ów)</w:t>
            </w:r>
          </w:p>
        </w:tc>
        <w:tc>
          <w:tcPr>
            <w:tcW w:w="1814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F350F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NIP</w:t>
            </w:r>
          </w:p>
        </w:tc>
      </w:tr>
      <w:tr w:rsidR="009E4AA4" w:rsidRPr="00E57E60" w14:paraId="015E207E" w14:textId="77777777">
        <w:trPr>
          <w:jc w:val="center"/>
        </w:trPr>
        <w:tc>
          <w:tcPr>
            <w:tcW w:w="62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734FE" w14:textId="77777777" w:rsidR="009E4AA4" w:rsidRPr="00E57E60" w:rsidRDefault="009E4AA4">
            <w:pPr>
              <w:spacing w:after="0"/>
              <w:rPr>
                <w:rFonts w:ascii="Beausite S Classic App" w:hAnsi="Beausite S Classic App"/>
              </w:rPr>
            </w:pPr>
          </w:p>
        </w:tc>
        <w:tc>
          <w:tcPr>
            <w:tcW w:w="351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8DC47" w14:textId="77777777" w:rsidR="009E4AA4" w:rsidRPr="00E57E60" w:rsidRDefault="009E4AA4">
            <w:pPr>
              <w:spacing w:after="0"/>
              <w:rPr>
                <w:rFonts w:ascii="Beausite S Classic App" w:hAnsi="Beausite S Classic App"/>
              </w:rPr>
            </w:pPr>
          </w:p>
        </w:tc>
        <w:tc>
          <w:tcPr>
            <w:tcW w:w="351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747C5" w14:textId="77777777" w:rsidR="009E4AA4" w:rsidRPr="00E57E60" w:rsidRDefault="009E4AA4">
            <w:pPr>
              <w:spacing w:after="0"/>
              <w:rPr>
                <w:rFonts w:ascii="Beausite S Classic App" w:hAnsi="Beausite S Classic App"/>
              </w:rPr>
            </w:pPr>
          </w:p>
        </w:tc>
        <w:tc>
          <w:tcPr>
            <w:tcW w:w="181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8F7FA" w14:textId="77777777" w:rsidR="009E4AA4" w:rsidRPr="00E57E60" w:rsidRDefault="009E4AA4">
            <w:pPr>
              <w:spacing w:after="0"/>
              <w:rPr>
                <w:rFonts w:ascii="Beausite S Classic App" w:hAnsi="Beausite S Classic App"/>
              </w:rPr>
            </w:pPr>
          </w:p>
        </w:tc>
      </w:tr>
    </w:tbl>
    <w:p w14:paraId="1311401E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p w14:paraId="17D5772C" w14:textId="67109341" w:rsidR="009E4AA4" w:rsidRPr="00E57E60" w:rsidRDefault="0099778C">
      <w:pPr>
        <w:spacing w:after="30" w:line="240" w:lineRule="auto"/>
        <w:rPr>
          <w:rFonts w:ascii="Beausite S Classic App" w:hAnsi="Beausite S Classic App"/>
          <w:sz w:val="18"/>
        </w:rPr>
      </w:pPr>
      <w:r w:rsidRPr="00E57E60">
        <w:rPr>
          <w:rFonts w:ascii="Beausite S Classic App" w:hAnsi="Beausite S Classic App"/>
          <w:sz w:val="18"/>
        </w:rPr>
        <w:t xml:space="preserve">Na potrzeby postępowania o udzielenie zamówienia publicznego pn.: </w:t>
      </w:r>
      <w:r w:rsidRPr="00E57E60">
        <w:rPr>
          <w:rFonts w:ascii="Beausite S Classic App" w:hAnsi="Beausite S Classic App"/>
          <w:b/>
          <w:sz w:val="18"/>
        </w:rPr>
  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  </w:r>
      <w:r w:rsidRPr="00E57E60">
        <w:rPr>
          <w:rFonts w:ascii="Beausite S Classic App" w:hAnsi="Beausite S Classic App"/>
          <w:sz w:val="18"/>
        </w:rPr>
        <w:t xml:space="preserve">, nr sprawy: </w:t>
      </w:r>
      <w:proofErr w:type="spellStart"/>
      <w:r w:rsidRPr="00E57E60">
        <w:rPr>
          <w:rFonts w:ascii="Beausite S Classic App" w:hAnsi="Beausite S Classic App"/>
          <w:b/>
          <w:sz w:val="18"/>
        </w:rPr>
        <w:t>ZP.271.</w:t>
      </w:r>
      <w:r w:rsidR="00BD4A9E" w:rsidRPr="00E57E60">
        <w:rPr>
          <w:rFonts w:ascii="Beausite S Classic App" w:hAnsi="Beausite S Classic App"/>
          <w:b/>
          <w:sz w:val="18"/>
        </w:rPr>
        <w:t>36-38.IN.2026.BC</w:t>
      </w:r>
      <w:proofErr w:type="spellEnd"/>
      <w:r w:rsidRPr="00E57E60">
        <w:rPr>
          <w:rFonts w:ascii="Beausite S Classic App" w:hAnsi="Beausite S Classic App"/>
          <w:sz w:val="18"/>
        </w:rPr>
        <w:t>, oświadczam, co następuje:</w:t>
      </w:r>
    </w:p>
    <w:p w14:paraId="338BC3D8" w14:textId="77777777" w:rsidR="00BD4A9E" w:rsidRPr="00E57E60" w:rsidRDefault="00BD4A9E">
      <w:pPr>
        <w:spacing w:after="30" w:line="240" w:lineRule="auto"/>
        <w:rPr>
          <w:rFonts w:ascii="Beausite S Classic App" w:hAnsi="Beausite S Classic App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40"/>
      </w:tblGrid>
      <w:tr w:rsidR="009E4AA4" w:rsidRPr="00E57E60" w14:paraId="6ACFEF66" w14:textId="77777777">
        <w:trPr>
          <w:jc w:val="center"/>
        </w:trPr>
        <w:tc>
          <w:tcPr>
            <w:tcW w:w="1054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9A1C5" w14:textId="77777777" w:rsidR="009E4AA4" w:rsidRPr="00E57E60" w:rsidRDefault="0099778C">
            <w:pPr>
              <w:spacing w:after="0" w:line="240" w:lineRule="auto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I. OŚWIADCZENIE DOTYCZĄCE SPEŁNIANIA WARUNKÓW UDZIAŁU W POSTĘPOWANIU</w:t>
            </w:r>
          </w:p>
        </w:tc>
      </w:tr>
    </w:tbl>
    <w:p w14:paraId="462002C8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p w14:paraId="55178DB1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Oświadczam, że spełniam warunki udziału w postępowaniu określone przez Zamawiającego w Specyfikacji Warunków Zamówienia i ogłoszeniu o zamówieniu, a w przypadku podmiotu udostępniającego zasoby — w zakresie, w jakim Wykonawca powołuje się na udostępniane zasoby.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40"/>
      </w:tblGrid>
      <w:tr w:rsidR="009E4AA4" w:rsidRPr="00E57E60" w14:paraId="3A333DD7" w14:textId="77777777">
        <w:trPr>
          <w:jc w:val="center"/>
        </w:trPr>
        <w:tc>
          <w:tcPr>
            <w:tcW w:w="1054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A3B3BE" w14:textId="77777777" w:rsidR="009E4AA4" w:rsidRPr="00E57E60" w:rsidRDefault="0099778C">
            <w:pPr>
              <w:spacing w:after="0" w:line="240" w:lineRule="auto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II. OŚWIADCZENIE DOTYCZĄCE BRAKU PODSTAW WYKLUCZENIA</w:t>
            </w:r>
          </w:p>
        </w:tc>
      </w:tr>
    </w:tbl>
    <w:p w14:paraId="5AD83553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p w14:paraId="33829149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Oświadczam, że nie podlegam wykluczeniu z postępowania na podstawie:</w:t>
      </w:r>
    </w:p>
    <w:p w14:paraId="330C7915" w14:textId="77777777" w:rsidR="009E4AA4" w:rsidRPr="00E57E60" w:rsidRDefault="0099778C">
      <w:pPr>
        <w:spacing w:after="30" w:line="240" w:lineRule="auto"/>
        <w:ind w:left="340" w:hanging="170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•  art. 108 ust. 1 ustawy Prawo zamówień publicznych;</w:t>
      </w:r>
    </w:p>
    <w:p w14:paraId="008DF320" w14:textId="77777777" w:rsidR="009E4AA4" w:rsidRPr="00E57E60" w:rsidRDefault="0099778C">
      <w:pPr>
        <w:spacing w:after="30" w:line="240" w:lineRule="auto"/>
        <w:ind w:left="340" w:hanging="170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•  art. 7 ust. 1 ustawy z dnia 13 kwietnia 2022 r. o szczególnych rozwiązaniach w zakresie przeciwdziałania wspieraniu agresji na Ukrainę oraz służących ochronie bezpieczeństwa narodowego.</w:t>
      </w:r>
    </w:p>
    <w:p w14:paraId="60B4B397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40"/>
      </w:tblGrid>
      <w:tr w:rsidR="009E4AA4" w:rsidRPr="00E57E60" w14:paraId="237B29C3" w14:textId="77777777">
        <w:trPr>
          <w:jc w:val="center"/>
        </w:trPr>
        <w:tc>
          <w:tcPr>
            <w:tcW w:w="1054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AA511" w14:textId="77777777" w:rsidR="009E4AA4" w:rsidRPr="00E57E60" w:rsidRDefault="0099778C">
            <w:pPr>
              <w:spacing w:after="0" w:line="240" w:lineRule="auto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III. WYKAZANIE ŚRODKÓW NAPRAWCZYCH (JEŻELI DOTYCZY)</w:t>
            </w:r>
          </w:p>
        </w:tc>
      </w:tr>
    </w:tbl>
    <w:p w14:paraId="46FDD43D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p w14:paraId="12C3FD0F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i/>
          <w:sz w:val="18"/>
        </w:rPr>
        <w:t xml:space="preserve">Część III wypełnia wyłącznie Wykonawca, wobec którego zachodzą podstawy wykluczenia, a który korzysta z procedury samooczyszczenia, o której mowa w art. 110 ust. 2 </w:t>
      </w:r>
      <w:proofErr w:type="spellStart"/>
      <w:r w:rsidRPr="00E57E60">
        <w:rPr>
          <w:rFonts w:ascii="Beausite S Classic App" w:hAnsi="Beausite S Classic App"/>
          <w:i/>
          <w:sz w:val="18"/>
        </w:rPr>
        <w:t>uPzp</w:t>
      </w:r>
      <w:proofErr w:type="spellEnd"/>
      <w:r w:rsidRPr="00E57E60">
        <w:rPr>
          <w:rFonts w:ascii="Beausite S Classic App" w:hAnsi="Beausite S Classic App"/>
          <w:i/>
          <w:sz w:val="18"/>
        </w:rPr>
        <w:t>. W pozostałych przypadkach należy wpisać „nie dotyczy”.</w:t>
      </w:r>
    </w:p>
    <w:p w14:paraId="03CFD436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 xml:space="preserve">Oświadczam, że w stosunku do mnie zachodzą podstawy wykluczenia z postępowania na podstawie art. ………… </w:t>
      </w:r>
      <w:proofErr w:type="spellStart"/>
      <w:r w:rsidRPr="00E57E60">
        <w:rPr>
          <w:rFonts w:ascii="Beausite S Classic App" w:hAnsi="Beausite S Classic App"/>
          <w:sz w:val="18"/>
        </w:rPr>
        <w:t>uPzp</w:t>
      </w:r>
      <w:proofErr w:type="spellEnd"/>
      <w:r w:rsidRPr="00E57E60">
        <w:rPr>
          <w:rFonts w:ascii="Beausite S Classic App" w:hAnsi="Beausite S Classic App"/>
          <w:sz w:val="18"/>
        </w:rPr>
        <w:t xml:space="preserve">. Jednocześnie, zgodnie z art. 110 ust. 2 </w:t>
      </w:r>
      <w:proofErr w:type="spellStart"/>
      <w:r w:rsidRPr="00E57E60">
        <w:rPr>
          <w:rFonts w:ascii="Beausite S Classic App" w:hAnsi="Beausite S Classic App"/>
          <w:sz w:val="18"/>
        </w:rPr>
        <w:t>uPzp</w:t>
      </w:r>
      <w:proofErr w:type="spellEnd"/>
      <w:r w:rsidRPr="00E57E60">
        <w:rPr>
          <w:rFonts w:ascii="Beausite S Classic App" w:hAnsi="Beausite S Classic App"/>
          <w:sz w:val="18"/>
        </w:rPr>
        <w:t>, przedstawiam następujące środki naprawcze:</w:t>
      </w:r>
    </w:p>
    <w:p w14:paraId="570CD217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1. ……………………………………………………………………………………………………………………………………………………………………………</w:t>
      </w:r>
    </w:p>
    <w:p w14:paraId="21E49838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2. ……………………………………………………………………………………………………………………………………………………………………………</w:t>
      </w:r>
    </w:p>
    <w:p w14:paraId="59B06A58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sz w:val="18"/>
        </w:rPr>
        <w:t>3. 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40"/>
      </w:tblGrid>
      <w:tr w:rsidR="009E4AA4" w:rsidRPr="00E57E60" w14:paraId="113DB00E" w14:textId="77777777">
        <w:trPr>
          <w:jc w:val="center"/>
        </w:trPr>
        <w:tc>
          <w:tcPr>
            <w:tcW w:w="1054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C8F2E" w14:textId="77777777" w:rsidR="009E4AA4" w:rsidRPr="00E57E60" w:rsidRDefault="0099778C">
            <w:pPr>
              <w:spacing w:after="0" w:line="240" w:lineRule="auto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b/>
                <w:sz w:val="18"/>
              </w:rPr>
              <w:t>IV. PODPIS WYKONAWCY / PODMIOTU UDOSTĘPNIAJĄCEGO ZASOBY</w:t>
            </w:r>
          </w:p>
        </w:tc>
      </w:tr>
    </w:tbl>
    <w:p w14:paraId="0697C27C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p w14:paraId="070CC7C5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i/>
          <w:sz w:val="18"/>
        </w:rPr>
        <w:t>Niniejsze oświadczenie stanowi jeden dokument. Oświadczenia wskazane w części I, II oraz - jeżeli dotyczy - w części III podpisuje się jeden raz, w miejscu wskazanym poniżej.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70"/>
        <w:gridCol w:w="5270"/>
      </w:tblGrid>
      <w:tr w:rsidR="009E4AA4" w:rsidRPr="00E57E60" w14:paraId="74B5A668" w14:textId="77777777">
        <w:trPr>
          <w:jc w:val="center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8974D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sz w:val="18"/>
              </w:rPr>
              <w:t>………………………………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12A6F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sz w:val="18"/>
              </w:rPr>
              <w:t>…………………………………………………………</w:t>
            </w:r>
          </w:p>
        </w:tc>
      </w:tr>
      <w:tr w:rsidR="009E4AA4" w:rsidRPr="00E57E60" w14:paraId="396C5217" w14:textId="77777777">
        <w:trPr>
          <w:jc w:val="center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DEBEC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sz w:val="18"/>
              </w:rPr>
              <w:t>Miejscowość / data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0BE96" w14:textId="77777777" w:rsidR="009E4AA4" w:rsidRPr="00E57E60" w:rsidRDefault="0099778C">
            <w:pPr>
              <w:spacing w:after="0"/>
              <w:jc w:val="center"/>
              <w:rPr>
                <w:rFonts w:ascii="Beausite S Classic App" w:hAnsi="Beausite S Classic App"/>
              </w:rPr>
            </w:pPr>
            <w:r w:rsidRPr="00E57E60">
              <w:rPr>
                <w:rFonts w:ascii="Beausite S Classic App" w:hAnsi="Beausite S Classic App"/>
                <w:sz w:val="18"/>
              </w:rPr>
              <w:t>Podpis(y) osoby(osób) upoważnionej(</w:t>
            </w:r>
            <w:proofErr w:type="spellStart"/>
            <w:r w:rsidRPr="00E57E60">
              <w:rPr>
                <w:rFonts w:ascii="Beausite S Classic App" w:hAnsi="Beausite S Classic App"/>
                <w:sz w:val="18"/>
              </w:rPr>
              <w:t>ych</w:t>
            </w:r>
            <w:proofErr w:type="spellEnd"/>
            <w:r w:rsidRPr="00E57E60">
              <w:rPr>
                <w:rFonts w:ascii="Beausite S Classic App" w:hAnsi="Beausite S Classic App"/>
                <w:sz w:val="18"/>
              </w:rPr>
              <w:t>) do reprezentowania Wykonawcy / podmiotu udostępniającego zasoby</w:t>
            </w:r>
          </w:p>
        </w:tc>
      </w:tr>
    </w:tbl>
    <w:p w14:paraId="0B960EC8" w14:textId="77777777" w:rsidR="009E4AA4" w:rsidRPr="00E57E60" w:rsidRDefault="009E4AA4">
      <w:pPr>
        <w:spacing w:after="30" w:line="240" w:lineRule="auto"/>
        <w:rPr>
          <w:rFonts w:ascii="Beausite S Classic App" w:hAnsi="Beausite S Classic App"/>
        </w:rPr>
      </w:pPr>
    </w:p>
    <w:p w14:paraId="16C1BAA4" w14:textId="77777777" w:rsidR="009E4AA4" w:rsidRPr="00E57E60" w:rsidRDefault="0099778C">
      <w:pPr>
        <w:spacing w:after="30" w:line="240" w:lineRule="auto"/>
        <w:rPr>
          <w:rFonts w:ascii="Beausite S Classic App" w:hAnsi="Beausite S Classic App"/>
        </w:rPr>
      </w:pPr>
      <w:r w:rsidRPr="00E57E60">
        <w:rPr>
          <w:rFonts w:ascii="Beausite S Classic App" w:hAnsi="Beausite S Classic App"/>
          <w:i/>
          <w:sz w:val="15"/>
        </w:rPr>
        <w:t xml:space="preserve">Plik oferty i oświadczeń po spakowaniu, ale przed złożeniem, należy podpisać podpisem zaufanym, podpisem osobistym lub kwalifikowanym podpisem elektronicznym, zgodnie z wymaganiami </w:t>
      </w:r>
      <w:proofErr w:type="spellStart"/>
      <w:r w:rsidRPr="00E57E60">
        <w:rPr>
          <w:rFonts w:ascii="Beausite S Classic App" w:hAnsi="Beausite S Classic App"/>
          <w:i/>
          <w:sz w:val="15"/>
        </w:rPr>
        <w:t>SWZ</w:t>
      </w:r>
      <w:proofErr w:type="spellEnd"/>
      <w:r w:rsidRPr="00E57E60">
        <w:rPr>
          <w:rFonts w:ascii="Beausite S Classic App" w:hAnsi="Beausite S Classic App"/>
          <w:i/>
          <w:sz w:val="15"/>
        </w:rPr>
        <w:t>.</w:t>
      </w:r>
    </w:p>
    <w:sectPr w:rsidR="009E4AA4" w:rsidRPr="00E57E60" w:rsidSect="00034616">
      <w:headerReference w:type="default" r:id="rId8"/>
      <w:footerReference w:type="default" r:id="rId9"/>
      <w:pgSz w:w="12240" w:h="15840"/>
      <w:pgMar w:top="624" w:right="680" w:bottom="624" w:left="680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60FB" w14:textId="77777777" w:rsidR="00265E59" w:rsidRPr="00BD4A9E" w:rsidRDefault="00265E59">
      <w:pPr>
        <w:spacing w:after="0" w:line="240" w:lineRule="auto"/>
      </w:pPr>
      <w:r w:rsidRPr="00BD4A9E">
        <w:separator/>
      </w:r>
    </w:p>
  </w:endnote>
  <w:endnote w:type="continuationSeparator" w:id="0">
    <w:p w14:paraId="7B01294B" w14:textId="77777777" w:rsidR="00265E59" w:rsidRPr="00BD4A9E" w:rsidRDefault="00265E59">
      <w:pPr>
        <w:spacing w:after="0" w:line="240" w:lineRule="auto"/>
      </w:pPr>
      <w:r w:rsidRPr="00BD4A9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1D82" w14:textId="4E9339BE" w:rsidR="009E4AA4" w:rsidRPr="00BD4A9E" w:rsidRDefault="0099778C">
    <w:pPr>
      <w:pStyle w:val="Stopka"/>
      <w:rPr>
        <w:rFonts w:ascii="Beausite S Classic App" w:hAnsi="Beausite S Classic App"/>
      </w:rPr>
    </w:pPr>
    <w:proofErr w:type="spellStart"/>
    <w:r w:rsidRPr="00BD4A9E">
      <w:rPr>
        <w:rFonts w:ascii="Beausite S Classic App" w:hAnsi="Beausite S Classic App"/>
        <w:sz w:val="15"/>
      </w:rPr>
      <w:t>ZP.271.</w:t>
    </w:r>
    <w:r w:rsidR="00BD4A9E">
      <w:rPr>
        <w:rFonts w:ascii="Beausite S Classic App" w:hAnsi="Beausite S Classic App"/>
        <w:sz w:val="15"/>
      </w:rPr>
      <w:t>36-38.IN.2026.BC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C05B" w14:textId="77777777" w:rsidR="00265E59" w:rsidRPr="00BD4A9E" w:rsidRDefault="00265E59">
      <w:pPr>
        <w:spacing w:after="0" w:line="240" w:lineRule="auto"/>
      </w:pPr>
      <w:r w:rsidRPr="00BD4A9E">
        <w:separator/>
      </w:r>
    </w:p>
  </w:footnote>
  <w:footnote w:type="continuationSeparator" w:id="0">
    <w:p w14:paraId="50A027E8" w14:textId="77777777" w:rsidR="00265E59" w:rsidRPr="00BD4A9E" w:rsidRDefault="00265E59">
      <w:pPr>
        <w:spacing w:after="0" w:line="240" w:lineRule="auto"/>
      </w:pPr>
      <w:r w:rsidRPr="00BD4A9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AF13" w14:textId="77777777" w:rsidR="009E4AA4" w:rsidRPr="00BD4A9E" w:rsidRDefault="0099778C">
    <w:pPr>
      <w:pStyle w:val="Nagwek"/>
      <w:jc w:val="center"/>
    </w:pPr>
    <w:r w:rsidRPr="00BD4A9E">
      <w:rPr>
        <w:i/>
        <w:sz w:val="15"/>
      </w:rPr>
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0296076">
    <w:abstractNumId w:val="8"/>
  </w:num>
  <w:num w:numId="2" w16cid:durableId="1500803449">
    <w:abstractNumId w:val="6"/>
  </w:num>
  <w:num w:numId="3" w16cid:durableId="1798838378">
    <w:abstractNumId w:val="5"/>
  </w:num>
  <w:num w:numId="4" w16cid:durableId="608397859">
    <w:abstractNumId w:val="4"/>
  </w:num>
  <w:num w:numId="5" w16cid:durableId="1911963719">
    <w:abstractNumId w:val="7"/>
  </w:num>
  <w:num w:numId="6" w16cid:durableId="723020232">
    <w:abstractNumId w:val="3"/>
  </w:num>
  <w:num w:numId="7" w16cid:durableId="790825070">
    <w:abstractNumId w:val="2"/>
  </w:num>
  <w:num w:numId="8" w16cid:durableId="278805166">
    <w:abstractNumId w:val="1"/>
  </w:num>
  <w:num w:numId="9" w16cid:durableId="108607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5E59"/>
    <w:rsid w:val="0029639D"/>
    <w:rsid w:val="00326F90"/>
    <w:rsid w:val="00744A0A"/>
    <w:rsid w:val="008E3CF3"/>
    <w:rsid w:val="00923422"/>
    <w:rsid w:val="0099778C"/>
    <w:rsid w:val="009E4AA4"/>
    <w:rsid w:val="00AA1D8D"/>
    <w:rsid w:val="00B47730"/>
    <w:rsid w:val="00B65AE3"/>
    <w:rsid w:val="00BD4A9E"/>
    <w:rsid w:val="00CB0664"/>
    <w:rsid w:val="00D7693E"/>
    <w:rsid w:val="00E57E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66536"/>
  <w14:defaultImageDpi w14:val="300"/>
  <w15:docId w15:val="{5BF1F79D-E54A-4EC4-9A16-2A54EEBA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60"/>
    </w:pPr>
    <w:rPr>
      <w:rFonts w:ascii="Times New Roman" w:eastAsia="Times New Roman" w:hAnsi="Times New Roman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Ciołek</cp:lastModifiedBy>
  <cp:revision>3</cp:revision>
  <dcterms:created xsi:type="dcterms:W3CDTF">2026-08-04T10:16:00Z</dcterms:created>
  <dcterms:modified xsi:type="dcterms:W3CDTF">2026-08-04T10:41:00Z</dcterms:modified>
  <cp:category/>
</cp:coreProperties>
</file>